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  <w:p>
            <w:pPr>
              <w:spacing w:before="0" w:after="0" w:line="240" w:lineRule="auto"/>
            </w:pPr>
            <w:r>
              <w:t>EG / UG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Eternitrohr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9335992" name="b5d3cd80-eae2-11ef-af8c-e1a3a2671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719627" name="b5d3cd80-eae2-11ef-af8c-e1a3a267137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8089319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602723" name="b4b63810-eaac-11ef-bcbe-ef4daa803ae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826344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759915" name="d55f93e0-eaac-11ef-9814-e7e48d36729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Wohnzimmer / Gang / WC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0379530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370996" name="4e3b36c0-eaad-11ef-b751-1b2e48bd55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1667120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86415" name="af8c1610-eaad-11ef-89bc-1705158eb4f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5643140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165174" name="c43febe0-eaad-11ef-a2cf-018de5d7c82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4701747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480628" name="e7c42d10-eaad-11ef-ab1b-f5a5d2698c9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609288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099980" name="02e70b80-eaae-11ef-8db1-23f8a008fa1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4279822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761873" name="1da1d950-eaae-11ef-af1b-b7035180b5b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138854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191956" name="de0683c0-eaaf-11ef-995f-873bf930db8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9602789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063230" name="2a442f30-eab0-11ef-9322-29d77569939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7260717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269790" name="3dbf8500-eab0-11ef-b8ba-2318c72fc2f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4500632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485444" name="5eea93f0-eab0-11ef-bb35-67defec2221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9172458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786824" name="73de58f0-eab0-11ef-bcb2-f9b00ac30b0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6746197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018813" name="545d65a0-eab2-11ef-87fe-5308d46a0c4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785231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188343" name="73d79040-eab2-11ef-b09c-0d6130574e9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233671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20264" name="8b48ff70-eab2-11ef-a1b3-6bedda55b68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4152688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056436" name="a3dca780-eab2-11ef-bf0a-8784d31f3ee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/ 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186733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542923" name="bdeaba90-eab2-11ef-aa08-05e2bdce27c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4822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167072" name="e2ac5dc0-eab2-11ef-b498-0b00e725150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494533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741893" name="05f03a90-eab3-11ef-9afc-3f1357ba73c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7443350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027541" name="3c59fa30-eab3-11ef-a9e6-efa53cf01d5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163430" name="66711fb0-eab3-11ef-be4a-3de6981003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650415" name="66711fb0-eab3-11ef-be4a-3de69810032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934732" name="f117ddd0-f039-11ef-a183-bd5e6d2af7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453851" name="f117ddd0-f039-11ef-a183-bd5e6d2af7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